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D2EF9" w14:textId="77777777" w:rsidR="003D23E8" w:rsidRPr="002414D7" w:rsidRDefault="009542FA" w:rsidP="004450A4">
      <w:pPr>
        <w:pStyle w:val="Tytu"/>
        <w:jc w:val="both"/>
        <w:rPr>
          <w:lang w:val="pl-PL"/>
        </w:rPr>
      </w:pPr>
      <w:r w:rsidRPr="002414D7">
        <w:rPr>
          <w:lang w:val="pl-PL"/>
        </w:rPr>
        <w:t>OPIS PRZEDMIOTU ZAMÓWIENIA</w:t>
      </w:r>
    </w:p>
    <w:p w14:paraId="466FCEC3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Realizacja specjalistycznych szkoleń informatycznych wraz z egzaminami certyfikacyjnymi</w:t>
      </w:r>
    </w:p>
    <w:p w14:paraId="4A5BF38B" w14:textId="77777777" w:rsidR="003D23E8" w:rsidRPr="002414D7" w:rsidRDefault="009542FA" w:rsidP="004450A4">
      <w:pPr>
        <w:pStyle w:val="Nagwek1"/>
        <w:jc w:val="both"/>
        <w:rPr>
          <w:lang w:val="pl-PL"/>
        </w:rPr>
      </w:pPr>
      <w:r w:rsidRPr="002414D7">
        <w:rPr>
          <w:lang w:val="pl-PL"/>
        </w:rPr>
        <w:t>1. Przedmiot zamówienia</w:t>
      </w:r>
    </w:p>
    <w:p w14:paraId="449AFA21" w14:textId="61C1AF05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 xml:space="preserve">Przedmiotem zamówienia jest organizacja i przeprowadzenie specjalistycznych szkoleń informatycznych dla pracowników Zamawiającego wraz – w przypadkach wymaganych – </w:t>
      </w:r>
      <w:r w:rsidR="004450A4">
        <w:rPr>
          <w:lang w:val="pl-PL"/>
        </w:rPr>
        <w:br/>
      </w:r>
      <w:r w:rsidRPr="002414D7">
        <w:rPr>
          <w:lang w:val="pl-PL"/>
        </w:rPr>
        <w:t>z przeprowadzeniem egzaminów certyfikacyjnych oraz wydaniem certyfikatów potwierdzających uzyskanie kwalifikacji.</w:t>
      </w:r>
    </w:p>
    <w:p w14:paraId="087AADA4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Zakres zamówienia obejmuje następujące szkolenia:</w:t>
      </w:r>
    </w:p>
    <w:p w14:paraId="65642466" w14:textId="7A1B3890" w:rsidR="003D23E8" w:rsidRDefault="009542FA" w:rsidP="00D66073">
      <w:pPr>
        <w:pStyle w:val="Listanumerowana"/>
        <w:jc w:val="both"/>
        <w:rPr>
          <w:lang w:val="pl-PL"/>
        </w:rPr>
      </w:pPr>
      <w:r w:rsidRPr="002414D7">
        <w:rPr>
          <w:lang w:val="pl-PL"/>
        </w:rPr>
        <w:t>Audytor wiodący systemu zarządzania bezpieczeństwem informacji wg PN‑EN ISO/IEC 27001:2023</w:t>
      </w:r>
    </w:p>
    <w:p w14:paraId="58E66FB2" w14:textId="393DEE47" w:rsidR="00D66073" w:rsidRPr="002414D7" w:rsidRDefault="00D66073" w:rsidP="00D66073">
      <w:pPr>
        <w:pStyle w:val="Listanumerowana"/>
        <w:numPr>
          <w:ilvl w:val="0"/>
          <w:numId w:val="0"/>
        </w:numPr>
        <w:ind w:left="360"/>
        <w:jc w:val="both"/>
        <w:rPr>
          <w:lang w:val="pl-PL"/>
        </w:rPr>
      </w:pPr>
      <w:r w:rsidRPr="002414D7">
        <w:rPr>
          <w:lang w:val="pl-PL"/>
        </w:rPr>
        <w:t xml:space="preserve">Wykonawca zobowiązany jest wskazać w ofercie co najmniej jeden termin szkolenia </w:t>
      </w:r>
      <w:r>
        <w:rPr>
          <w:lang w:val="pl-PL"/>
        </w:rPr>
        <w:br/>
      </w:r>
      <w:r w:rsidRPr="002414D7">
        <w:rPr>
          <w:lang w:val="pl-PL"/>
        </w:rPr>
        <w:t xml:space="preserve">w </w:t>
      </w:r>
      <w:r>
        <w:rPr>
          <w:lang w:val="pl-PL"/>
        </w:rPr>
        <w:t xml:space="preserve"> różnych miesiącach zawierających się w terminie do 30.11.2026 r. z zastrzeżeniem, żeby pełen cykl szkoleniowy (wraz z certyfikacją jeżeli jest wymagana) zakończył się nie później niż 30.11.2026 r.</w:t>
      </w:r>
    </w:p>
    <w:p w14:paraId="09820B87" w14:textId="1EC50E2E" w:rsidR="003D23E8" w:rsidRDefault="009542FA" w:rsidP="00D66073">
      <w:pPr>
        <w:pStyle w:val="Listanumerowana"/>
        <w:jc w:val="both"/>
      </w:pPr>
      <w:r>
        <w:t>ITIL 4 Foundation</w:t>
      </w:r>
    </w:p>
    <w:p w14:paraId="7356D080" w14:textId="65423D7E" w:rsidR="00D66073" w:rsidRPr="002414D7" w:rsidRDefault="00D66073" w:rsidP="00D66073">
      <w:pPr>
        <w:pStyle w:val="Listanumerowana"/>
        <w:numPr>
          <w:ilvl w:val="0"/>
          <w:numId w:val="0"/>
        </w:numPr>
        <w:ind w:left="360"/>
        <w:jc w:val="both"/>
        <w:rPr>
          <w:lang w:val="pl-PL"/>
        </w:rPr>
      </w:pPr>
      <w:r w:rsidRPr="00D66073">
        <w:rPr>
          <w:b/>
          <w:lang w:val="pl-PL"/>
        </w:rPr>
        <w:t>Szkolenia muszą zostać zrealizowane w okresie kwiecień – maj – czerwiec</w:t>
      </w:r>
      <w:r w:rsidRPr="002414D7">
        <w:rPr>
          <w:lang w:val="pl-PL"/>
        </w:rPr>
        <w:t xml:space="preserve">. Wykonawca zobowiązany jest wskazać w ofercie co najmniej jeden termin szkolenia </w:t>
      </w:r>
      <w:r>
        <w:rPr>
          <w:lang w:val="pl-PL"/>
        </w:rPr>
        <w:br/>
      </w:r>
      <w:r w:rsidRPr="002414D7">
        <w:rPr>
          <w:lang w:val="pl-PL"/>
        </w:rPr>
        <w:t>w każdym miesiącu.</w:t>
      </w:r>
    </w:p>
    <w:p w14:paraId="5D00F7A2" w14:textId="3AAC2A32" w:rsidR="003D23E8" w:rsidRDefault="009542FA" w:rsidP="00D66073">
      <w:pPr>
        <w:pStyle w:val="Listanumerowana"/>
        <w:jc w:val="both"/>
      </w:pPr>
      <w:proofErr w:type="spellStart"/>
      <w:r>
        <w:t>Sztuczna</w:t>
      </w:r>
      <w:proofErr w:type="spellEnd"/>
      <w:r>
        <w:t xml:space="preserve"> </w:t>
      </w:r>
      <w:proofErr w:type="spellStart"/>
      <w:r>
        <w:t>inteligencja</w:t>
      </w:r>
      <w:proofErr w:type="spellEnd"/>
      <w:r>
        <w:t xml:space="preserve"> – AI Prompt Engineering</w:t>
      </w:r>
    </w:p>
    <w:p w14:paraId="769F01D4" w14:textId="17EAFC07" w:rsidR="00D66073" w:rsidRPr="002414D7" w:rsidRDefault="00D66073" w:rsidP="00D66073">
      <w:pPr>
        <w:pStyle w:val="Listanumerowana"/>
        <w:numPr>
          <w:ilvl w:val="0"/>
          <w:numId w:val="0"/>
        </w:numPr>
        <w:ind w:left="360"/>
        <w:jc w:val="both"/>
        <w:rPr>
          <w:lang w:val="pl-PL"/>
        </w:rPr>
      </w:pPr>
      <w:r w:rsidRPr="002414D7">
        <w:rPr>
          <w:lang w:val="pl-PL"/>
        </w:rPr>
        <w:t xml:space="preserve">Wykonawca zobowiązany jest wskazać w ofercie co najmniej jeden termin szkolenia </w:t>
      </w:r>
      <w:r>
        <w:rPr>
          <w:lang w:val="pl-PL"/>
        </w:rPr>
        <w:br/>
      </w:r>
      <w:r w:rsidRPr="002414D7">
        <w:rPr>
          <w:lang w:val="pl-PL"/>
        </w:rPr>
        <w:t xml:space="preserve">w </w:t>
      </w:r>
      <w:r>
        <w:rPr>
          <w:lang w:val="pl-PL"/>
        </w:rPr>
        <w:t xml:space="preserve"> różnych miesiącach zawierających się w terminie do 30.11.2026 r. z zastrzeżeniem, żeby pełen cykl szkoleniowy (wraz z certyfikacją jeżeli jest wymagana) zakończył się nie później niż 30.11.2026 r.</w:t>
      </w:r>
    </w:p>
    <w:p w14:paraId="0928E788" w14:textId="6B2331D1" w:rsidR="003D23E8" w:rsidRDefault="009542FA" w:rsidP="00D66073">
      <w:pPr>
        <w:pStyle w:val="Listanumerowana"/>
        <w:jc w:val="both"/>
      </w:pPr>
      <w:r>
        <w:t>Implementing and Operating Cisco Enterprise Network Core Technologies (ENCOR)</w:t>
      </w:r>
    </w:p>
    <w:p w14:paraId="34CD41D7" w14:textId="2CD3510A" w:rsidR="00D66073" w:rsidRPr="002414D7" w:rsidRDefault="00D66073" w:rsidP="00D66073">
      <w:pPr>
        <w:pStyle w:val="Listanumerowana"/>
        <w:numPr>
          <w:ilvl w:val="0"/>
          <w:numId w:val="0"/>
        </w:numPr>
        <w:ind w:left="360"/>
        <w:jc w:val="both"/>
        <w:rPr>
          <w:lang w:val="pl-PL"/>
        </w:rPr>
      </w:pPr>
      <w:r w:rsidRPr="002414D7">
        <w:rPr>
          <w:lang w:val="pl-PL"/>
        </w:rPr>
        <w:t xml:space="preserve">Wykonawca zobowiązany jest wskazać w ofercie co najmniej jeden termin szkolenia </w:t>
      </w:r>
      <w:r>
        <w:rPr>
          <w:lang w:val="pl-PL"/>
        </w:rPr>
        <w:br/>
      </w:r>
      <w:bookmarkStart w:id="0" w:name="_GoBack"/>
      <w:bookmarkEnd w:id="0"/>
      <w:r w:rsidRPr="002414D7">
        <w:rPr>
          <w:lang w:val="pl-PL"/>
        </w:rPr>
        <w:t xml:space="preserve">w </w:t>
      </w:r>
      <w:r>
        <w:rPr>
          <w:lang w:val="pl-PL"/>
        </w:rPr>
        <w:t xml:space="preserve"> różnych miesiącach zawierających się w terminie do 30.11.2026 r. z zastrzeżeniem, żeby pełen cykl szkoleniowy (wraz z certyfikacją jeżeli jest wymagana) zakończył się nie później niż 30.11.2026 r.</w:t>
      </w:r>
    </w:p>
    <w:p w14:paraId="403B0F78" w14:textId="77777777" w:rsidR="00D66073" w:rsidRDefault="00D66073" w:rsidP="00D66073">
      <w:pPr>
        <w:pStyle w:val="Listanumerowana"/>
        <w:numPr>
          <w:ilvl w:val="0"/>
          <w:numId w:val="0"/>
        </w:numPr>
        <w:ind w:left="360"/>
        <w:jc w:val="both"/>
      </w:pPr>
    </w:p>
    <w:p w14:paraId="0147128B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Szkolenia muszą zostać zrealizowane w okresie kwiecień – maj – czerwiec. Wykonawca zobowiązany jest wskazać w ofercie co najmniej jeden termin szkolenia w każdym miesiącu.</w:t>
      </w:r>
    </w:p>
    <w:p w14:paraId="1E9F1293" w14:textId="77777777" w:rsidR="003D23E8" w:rsidRDefault="009542FA" w:rsidP="004450A4">
      <w:pPr>
        <w:pStyle w:val="Nagwek1"/>
        <w:jc w:val="both"/>
      </w:pPr>
      <w:r>
        <w:t xml:space="preserve">2.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szkoleń</w:t>
      </w:r>
      <w:proofErr w:type="spellEnd"/>
    </w:p>
    <w:p w14:paraId="57984E18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zapewnienie wykwalifikowanych trenerów posiadających doświadczenie w danej dziedzinie</w:t>
      </w:r>
    </w:p>
    <w:p w14:paraId="08F8D902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lastRenderedPageBreak/>
        <w:t>zapewnienie materiałów szkoleniowych dla uczestników w formie elektronicznej lub drukowanej</w:t>
      </w:r>
    </w:p>
    <w:p w14:paraId="4DA9DB45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zapewnienie środowiska szkoleniowego niezbędnego do realizacji ćwiczeń praktycznych</w:t>
      </w:r>
    </w:p>
    <w:p w14:paraId="084DD317" w14:textId="77777777" w:rsidR="003D23E8" w:rsidRDefault="009542FA" w:rsidP="004450A4">
      <w:pPr>
        <w:pStyle w:val="Listapunktowana"/>
        <w:jc w:val="both"/>
      </w:pPr>
      <w:proofErr w:type="spellStart"/>
      <w:r>
        <w:t>prowadzenie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 xml:space="preserve"> w </w:t>
      </w:r>
      <w:proofErr w:type="spellStart"/>
      <w:r>
        <w:t>języku</w:t>
      </w:r>
      <w:proofErr w:type="spellEnd"/>
      <w:r>
        <w:t xml:space="preserve"> </w:t>
      </w:r>
      <w:proofErr w:type="spellStart"/>
      <w:r>
        <w:t>polskim</w:t>
      </w:r>
      <w:proofErr w:type="spellEnd"/>
    </w:p>
    <w:p w14:paraId="2CA7D7D9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zapewnienie wsparcia technicznego w przypadku szkoleń zdalnych</w:t>
      </w:r>
    </w:p>
    <w:p w14:paraId="3E10660A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wydanie uczestnikom zaświadczenia o ukończeniu szkolenia</w:t>
      </w:r>
    </w:p>
    <w:p w14:paraId="16276F0B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zapewnienie egzaminu certyfikacyjnego i certyfikatu – w przypadku szkoleń wymagających certyfikacji</w:t>
      </w:r>
    </w:p>
    <w:p w14:paraId="01DBB192" w14:textId="77777777" w:rsidR="003D23E8" w:rsidRPr="002414D7" w:rsidRDefault="009542FA" w:rsidP="004450A4">
      <w:pPr>
        <w:pStyle w:val="Nagwek1"/>
        <w:jc w:val="both"/>
        <w:rPr>
          <w:lang w:val="pl-PL"/>
        </w:rPr>
      </w:pPr>
      <w:r w:rsidRPr="002414D7">
        <w:rPr>
          <w:lang w:val="pl-PL"/>
        </w:rPr>
        <w:t>3. Harmonogram realizacji</w:t>
      </w:r>
    </w:p>
    <w:p w14:paraId="6437E6D5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Szkolenia muszą zostać zrealizowane w okresie: kwiecień – maj – czerwiec. Wykonawca zobowiązany jest wskazać w ofercie harmonogram realizacji poszczególnych szkoleń oraz zapewnić co najmniej jeden termin szkolenia w każdym miesiącu wskazanego okresu.</w:t>
      </w:r>
    </w:p>
    <w:p w14:paraId="4F9F6D72" w14:textId="77777777" w:rsidR="003D23E8" w:rsidRPr="002414D7" w:rsidRDefault="009542FA" w:rsidP="004450A4">
      <w:pPr>
        <w:pStyle w:val="Nagwek1"/>
        <w:jc w:val="both"/>
        <w:rPr>
          <w:lang w:val="pl-PL"/>
        </w:rPr>
      </w:pPr>
      <w:r w:rsidRPr="002414D7">
        <w:rPr>
          <w:lang w:val="pl-PL"/>
        </w:rPr>
        <w:t>4. Szczegółowy zakres szkoleń</w:t>
      </w:r>
    </w:p>
    <w:p w14:paraId="323686C1" w14:textId="77777777" w:rsidR="003D23E8" w:rsidRPr="002414D7" w:rsidRDefault="009542FA" w:rsidP="004450A4">
      <w:pPr>
        <w:pStyle w:val="Nagwek2"/>
        <w:jc w:val="both"/>
        <w:rPr>
          <w:lang w:val="pl-PL"/>
        </w:rPr>
      </w:pPr>
      <w:r w:rsidRPr="002414D7">
        <w:rPr>
          <w:lang w:val="pl-PL"/>
        </w:rPr>
        <w:t>4.1 Audytor wiodący systemu zarządzania bezpieczeństwem informacji wg PN‑EN ISO/IEC 27001:2023</w:t>
      </w:r>
    </w:p>
    <w:p w14:paraId="70DC79DE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Forma szkolenia: szkolenie stacjonarne w Krakowie lub szkolenie zdalne.</w:t>
      </w:r>
    </w:p>
    <w:p w14:paraId="553C3F18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Minimalny czas szkolenia: 5 dni szkoleniowych.</w:t>
      </w:r>
    </w:p>
    <w:p w14:paraId="034D68E5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tematyczny</w:t>
      </w:r>
      <w:proofErr w:type="spellEnd"/>
      <w:r>
        <w:t>:</w:t>
      </w:r>
    </w:p>
    <w:p w14:paraId="4BBDBF41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wymagania normy PN‑EN ISO/IEC 27001:2023</w:t>
      </w:r>
    </w:p>
    <w:p w14:paraId="495F04F2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zasady funkcjonowania systemu zarządzania bezpieczeństwem informacji (ISMS)</w:t>
      </w:r>
    </w:p>
    <w:p w14:paraId="5D4D8AB5" w14:textId="77777777" w:rsidR="003D23E8" w:rsidRDefault="009542FA" w:rsidP="004450A4">
      <w:pPr>
        <w:pStyle w:val="Listapunktowana"/>
        <w:jc w:val="both"/>
      </w:pPr>
      <w:proofErr w:type="spellStart"/>
      <w:r>
        <w:t>zarządzanie</w:t>
      </w:r>
      <w:proofErr w:type="spellEnd"/>
      <w:r>
        <w:t xml:space="preserve"> </w:t>
      </w:r>
      <w:proofErr w:type="spellStart"/>
      <w:r>
        <w:t>ryzykiem</w:t>
      </w:r>
      <w:proofErr w:type="spellEnd"/>
      <w:r>
        <w:t xml:space="preserve"> </w:t>
      </w:r>
      <w:proofErr w:type="spellStart"/>
      <w:r>
        <w:t>bezpieczeństwa</w:t>
      </w:r>
      <w:proofErr w:type="spellEnd"/>
      <w:r>
        <w:t xml:space="preserve"> </w:t>
      </w:r>
      <w:proofErr w:type="spellStart"/>
      <w:r>
        <w:t>informacji</w:t>
      </w:r>
      <w:proofErr w:type="spellEnd"/>
    </w:p>
    <w:p w14:paraId="02CF36F2" w14:textId="77777777" w:rsidR="003D23E8" w:rsidRDefault="009542FA" w:rsidP="004450A4">
      <w:pPr>
        <w:pStyle w:val="Listapunktowana"/>
        <w:jc w:val="both"/>
      </w:pPr>
      <w:proofErr w:type="spellStart"/>
      <w:r>
        <w:t>planowanie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prowadzenie</w:t>
      </w:r>
      <w:proofErr w:type="spellEnd"/>
      <w:r>
        <w:t xml:space="preserve"> </w:t>
      </w:r>
      <w:proofErr w:type="spellStart"/>
      <w:r>
        <w:t>audytów</w:t>
      </w:r>
      <w:proofErr w:type="spellEnd"/>
    </w:p>
    <w:p w14:paraId="627B98AF" w14:textId="77777777" w:rsidR="003D23E8" w:rsidRDefault="009542FA" w:rsidP="004450A4">
      <w:pPr>
        <w:pStyle w:val="Listapunktowana"/>
        <w:jc w:val="both"/>
      </w:pPr>
      <w:proofErr w:type="spellStart"/>
      <w:r>
        <w:t>raportowanie</w:t>
      </w:r>
      <w:proofErr w:type="spellEnd"/>
      <w:r>
        <w:t xml:space="preserve"> </w:t>
      </w:r>
      <w:proofErr w:type="spellStart"/>
      <w:r>
        <w:t>wyników</w:t>
      </w:r>
      <w:proofErr w:type="spellEnd"/>
      <w:r>
        <w:t xml:space="preserve"> </w:t>
      </w:r>
      <w:proofErr w:type="spellStart"/>
      <w:r>
        <w:t>audytu</w:t>
      </w:r>
      <w:proofErr w:type="spellEnd"/>
    </w:p>
    <w:p w14:paraId="3A9D6950" w14:textId="77777777" w:rsidR="003D23E8" w:rsidRDefault="009542FA" w:rsidP="004450A4">
      <w:pPr>
        <w:pStyle w:val="Listapunktowana"/>
        <w:jc w:val="both"/>
      </w:pPr>
      <w:proofErr w:type="spellStart"/>
      <w:r>
        <w:t>działania</w:t>
      </w:r>
      <w:proofErr w:type="spellEnd"/>
      <w:r>
        <w:t xml:space="preserve"> </w:t>
      </w:r>
      <w:proofErr w:type="spellStart"/>
      <w:r>
        <w:t>korygujące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doskonalące</w:t>
      </w:r>
      <w:proofErr w:type="spellEnd"/>
    </w:p>
    <w:p w14:paraId="43DDF695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Wymagania dotyczące ośrodka szkoleniowego: szkolenie musi być realizowane przez akredytowany ośrodek szkoleniowy posiadający akredytację organizacji certyfikującej audytorów (np. IRCA, PECB lub równoważnej).</w:t>
      </w:r>
    </w:p>
    <w:p w14:paraId="354987C6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Wykonawca zobowiązany jest zapewnić egzamin certyfikacyjny oraz wydanie certyfikatu audytora wiodącego.</w:t>
      </w:r>
    </w:p>
    <w:p w14:paraId="36AB3802" w14:textId="77777777" w:rsidR="003D23E8" w:rsidRDefault="009542FA" w:rsidP="004450A4">
      <w:pPr>
        <w:pStyle w:val="Nagwek2"/>
        <w:jc w:val="both"/>
      </w:pPr>
      <w:r>
        <w:t>4.3 ITIL 4 Foundation</w:t>
      </w:r>
    </w:p>
    <w:p w14:paraId="61907593" w14:textId="77777777" w:rsidR="003D23E8" w:rsidRDefault="009542FA" w:rsidP="004450A4">
      <w:pPr>
        <w:jc w:val="both"/>
      </w:pPr>
      <w:r>
        <w:t xml:space="preserve">Forma </w:t>
      </w:r>
      <w:proofErr w:type="spellStart"/>
      <w:r>
        <w:t>szkolenia</w:t>
      </w:r>
      <w:proofErr w:type="spellEnd"/>
      <w:r>
        <w:t xml:space="preserve">: </w:t>
      </w:r>
      <w:proofErr w:type="spellStart"/>
      <w:r>
        <w:t>szkolenie</w:t>
      </w:r>
      <w:proofErr w:type="spellEnd"/>
      <w:r>
        <w:t xml:space="preserve"> </w:t>
      </w:r>
      <w:proofErr w:type="spellStart"/>
      <w:r>
        <w:t>stacjonarne</w:t>
      </w:r>
      <w:proofErr w:type="spellEnd"/>
      <w:r>
        <w:t xml:space="preserve"> w </w:t>
      </w:r>
      <w:proofErr w:type="spellStart"/>
      <w:r>
        <w:t>Krakowie</w:t>
      </w:r>
      <w:proofErr w:type="spellEnd"/>
      <w:r>
        <w:t>.</w:t>
      </w:r>
    </w:p>
    <w:p w14:paraId="7DFB61DD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czas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 xml:space="preserve">: 2 </w:t>
      </w:r>
      <w:proofErr w:type="spellStart"/>
      <w:r>
        <w:t>dni</w:t>
      </w:r>
      <w:proofErr w:type="spellEnd"/>
      <w:r>
        <w:t xml:space="preserve"> </w:t>
      </w:r>
      <w:proofErr w:type="spellStart"/>
      <w:r>
        <w:t>szkoleniowe</w:t>
      </w:r>
      <w:proofErr w:type="spellEnd"/>
      <w:r>
        <w:t>.</w:t>
      </w:r>
    </w:p>
    <w:p w14:paraId="2FE656D8" w14:textId="77777777" w:rsidR="003D23E8" w:rsidRDefault="009542FA" w:rsidP="004450A4">
      <w:pPr>
        <w:jc w:val="both"/>
      </w:pPr>
      <w:proofErr w:type="spellStart"/>
      <w:r>
        <w:lastRenderedPageBreak/>
        <w:t>Minimalny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tematyczny</w:t>
      </w:r>
      <w:proofErr w:type="spellEnd"/>
      <w:r>
        <w:t>:</w:t>
      </w:r>
    </w:p>
    <w:p w14:paraId="329E642D" w14:textId="77777777" w:rsidR="003D23E8" w:rsidRDefault="009542FA" w:rsidP="004450A4">
      <w:pPr>
        <w:pStyle w:val="Listapunktowana"/>
        <w:jc w:val="both"/>
      </w:pPr>
      <w:proofErr w:type="spellStart"/>
      <w:r>
        <w:t>podstawy</w:t>
      </w:r>
      <w:proofErr w:type="spellEnd"/>
      <w:r>
        <w:t xml:space="preserve"> </w:t>
      </w:r>
      <w:proofErr w:type="spellStart"/>
      <w:r>
        <w:t>zarządzania</w:t>
      </w:r>
      <w:proofErr w:type="spellEnd"/>
      <w:r>
        <w:t xml:space="preserve"> </w:t>
      </w:r>
      <w:proofErr w:type="spellStart"/>
      <w:r>
        <w:t>usługami</w:t>
      </w:r>
      <w:proofErr w:type="spellEnd"/>
      <w:r>
        <w:t xml:space="preserve"> IT</w:t>
      </w:r>
    </w:p>
    <w:p w14:paraId="0175E5AC" w14:textId="77777777" w:rsidR="003D23E8" w:rsidRDefault="009542FA" w:rsidP="004450A4">
      <w:pPr>
        <w:pStyle w:val="Listapunktowana"/>
        <w:jc w:val="both"/>
      </w:pPr>
      <w:proofErr w:type="spellStart"/>
      <w:r>
        <w:t>koncepcja</w:t>
      </w:r>
      <w:proofErr w:type="spellEnd"/>
      <w:r>
        <w:t xml:space="preserve"> </w:t>
      </w:r>
      <w:proofErr w:type="spellStart"/>
      <w:r>
        <w:t>wartości</w:t>
      </w:r>
      <w:proofErr w:type="spellEnd"/>
      <w:r>
        <w:t xml:space="preserve"> </w:t>
      </w:r>
      <w:proofErr w:type="spellStart"/>
      <w:r>
        <w:t>usług</w:t>
      </w:r>
      <w:proofErr w:type="spellEnd"/>
    </w:p>
    <w:p w14:paraId="22F8AA5D" w14:textId="77777777" w:rsidR="003D23E8" w:rsidRDefault="009542FA" w:rsidP="004450A4">
      <w:pPr>
        <w:pStyle w:val="Listapunktowana"/>
        <w:jc w:val="both"/>
      </w:pPr>
      <w:r>
        <w:t xml:space="preserve">system </w:t>
      </w:r>
      <w:proofErr w:type="spellStart"/>
      <w:r>
        <w:t>wartości</w:t>
      </w:r>
      <w:proofErr w:type="spellEnd"/>
      <w:r>
        <w:t xml:space="preserve"> </w:t>
      </w:r>
      <w:proofErr w:type="spellStart"/>
      <w:r>
        <w:t>usług</w:t>
      </w:r>
      <w:proofErr w:type="spellEnd"/>
      <w:r>
        <w:t xml:space="preserve"> ITIL</w:t>
      </w:r>
    </w:p>
    <w:p w14:paraId="38AC7213" w14:textId="77777777" w:rsidR="003D23E8" w:rsidRDefault="009542FA" w:rsidP="004450A4">
      <w:pPr>
        <w:pStyle w:val="Listapunktowana"/>
        <w:jc w:val="both"/>
      </w:pPr>
      <w:r>
        <w:t xml:space="preserve">model </w:t>
      </w:r>
      <w:proofErr w:type="spellStart"/>
      <w:r>
        <w:t>czterech</w:t>
      </w:r>
      <w:proofErr w:type="spellEnd"/>
      <w:r>
        <w:t xml:space="preserve"> </w:t>
      </w:r>
      <w:proofErr w:type="spellStart"/>
      <w:r>
        <w:t>wymiarów</w:t>
      </w:r>
      <w:proofErr w:type="spellEnd"/>
      <w:r>
        <w:t xml:space="preserve"> </w:t>
      </w:r>
      <w:proofErr w:type="spellStart"/>
      <w:r>
        <w:t>zarządzania</w:t>
      </w:r>
      <w:proofErr w:type="spellEnd"/>
      <w:r>
        <w:t xml:space="preserve"> </w:t>
      </w:r>
      <w:proofErr w:type="spellStart"/>
      <w:r>
        <w:t>usługami</w:t>
      </w:r>
      <w:proofErr w:type="spellEnd"/>
    </w:p>
    <w:p w14:paraId="4AA12266" w14:textId="77777777" w:rsidR="003D23E8" w:rsidRDefault="009542FA" w:rsidP="004450A4">
      <w:pPr>
        <w:pStyle w:val="Listapunktowana"/>
        <w:jc w:val="both"/>
      </w:pPr>
      <w:proofErr w:type="spellStart"/>
      <w:r>
        <w:t>praktyki</w:t>
      </w:r>
      <w:proofErr w:type="spellEnd"/>
      <w:r>
        <w:t xml:space="preserve"> </w:t>
      </w:r>
      <w:proofErr w:type="spellStart"/>
      <w:r>
        <w:t>zarządzania</w:t>
      </w:r>
      <w:proofErr w:type="spellEnd"/>
      <w:r>
        <w:t xml:space="preserve"> </w:t>
      </w:r>
      <w:proofErr w:type="spellStart"/>
      <w:r>
        <w:t>usługami</w:t>
      </w:r>
      <w:proofErr w:type="spellEnd"/>
      <w:r>
        <w:t xml:space="preserve"> IT</w:t>
      </w:r>
    </w:p>
    <w:p w14:paraId="22B17CF9" w14:textId="77777777" w:rsidR="003D23E8" w:rsidRDefault="009542FA" w:rsidP="004450A4">
      <w:pPr>
        <w:jc w:val="both"/>
      </w:pPr>
      <w:proofErr w:type="spellStart"/>
      <w:r>
        <w:t>Szkolenie</w:t>
      </w:r>
      <w:proofErr w:type="spellEnd"/>
      <w:r>
        <w:t xml:space="preserve"> </w:t>
      </w:r>
      <w:proofErr w:type="spellStart"/>
      <w:r>
        <w:t>musi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prowadzone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akredytowany</w:t>
      </w:r>
      <w:proofErr w:type="spellEnd"/>
      <w:r>
        <w:t xml:space="preserve"> </w:t>
      </w:r>
      <w:proofErr w:type="spellStart"/>
      <w:r>
        <w:t>ośrodek</w:t>
      </w:r>
      <w:proofErr w:type="spellEnd"/>
      <w:r>
        <w:t xml:space="preserve"> </w:t>
      </w:r>
      <w:proofErr w:type="spellStart"/>
      <w:r>
        <w:t>szkoleniowy</w:t>
      </w:r>
      <w:proofErr w:type="spellEnd"/>
      <w:r>
        <w:t xml:space="preserve"> </w:t>
      </w:r>
      <w:proofErr w:type="spellStart"/>
      <w:r>
        <w:t>uprawniony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PeopleCert</w:t>
      </w:r>
      <w:proofErr w:type="spellEnd"/>
      <w:r>
        <w:t>.</w:t>
      </w:r>
    </w:p>
    <w:p w14:paraId="0E140EBD" w14:textId="77777777" w:rsidR="003D23E8" w:rsidRDefault="009542FA" w:rsidP="004450A4">
      <w:pPr>
        <w:jc w:val="both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 xml:space="preserve"> jest </w:t>
      </w:r>
      <w:proofErr w:type="spellStart"/>
      <w:r>
        <w:t>zapewnić</w:t>
      </w:r>
      <w:proofErr w:type="spellEnd"/>
      <w:r>
        <w:t xml:space="preserve"> voucher </w:t>
      </w:r>
      <w:proofErr w:type="spellStart"/>
      <w:r>
        <w:t>egzaminacyjny</w:t>
      </w:r>
      <w:proofErr w:type="spellEnd"/>
      <w:r>
        <w:t xml:space="preserve">, </w:t>
      </w:r>
      <w:proofErr w:type="spellStart"/>
      <w:r>
        <w:t>przeprowadzenie</w:t>
      </w:r>
      <w:proofErr w:type="spellEnd"/>
      <w:r>
        <w:t xml:space="preserve"> </w:t>
      </w:r>
      <w:proofErr w:type="spellStart"/>
      <w:r>
        <w:t>egzaminu</w:t>
      </w:r>
      <w:proofErr w:type="spellEnd"/>
      <w:r>
        <w:t xml:space="preserve"> </w:t>
      </w:r>
      <w:proofErr w:type="spellStart"/>
      <w:r>
        <w:t>certyfikacyjnego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wydanie</w:t>
      </w:r>
      <w:proofErr w:type="spellEnd"/>
      <w:r>
        <w:t xml:space="preserve"> </w:t>
      </w:r>
      <w:proofErr w:type="spellStart"/>
      <w:r>
        <w:t>certyfikatu</w:t>
      </w:r>
      <w:proofErr w:type="spellEnd"/>
      <w:r>
        <w:t>.</w:t>
      </w:r>
    </w:p>
    <w:p w14:paraId="32861791" w14:textId="77777777" w:rsidR="003D23E8" w:rsidRDefault="009542FA" w:rsidP="004450A4">
      <w:pPr>
        <w:pStyle w:val="Nagwek2"/>
        <w:jc w:val="both"/>
      </w:pPr>
      <w:r>
        <w:t xml:space="preserve">4.4 </w:t>
      </w:r>
      <w:proofErr w:type="spellStart"/>
      <w:r>
        <w:t>Sztuczna</w:t>
      </w:r>
      <w:proofErr w:type="spellEnd"/>
      <w:r>
        <w:t xml:space="preserve"> </w:t>
      </w:r>
      <w:proofErr w:type="spellStart"/>
      <w:r>
        <w:t>inteligencja</w:t>
      </w:r>
      <w:proofErr w:type="spellEnd"/>
      <w:r>
        <w:t xml:space="preserve"> – AI Prompt Engineering</w:t>
      </w:r>
    </w:p>
    <w:p w14:paraId="5D42E446" w14:textId="77777777" w:rsidR="003D23E8" w:rsidRDefault="009542FA" w:rsidP="004450A4">
      <w:pPr>
        <w:jc w:val="both"/>
      </w:pPr>
      <w:r>
        <w:t xml:space="preserve">Forma </w:t>
      </w:r>
      <w:proofErr w:type="spellStart"/>
      <w:r>
        <w:t>szkolenia</w:t>
      </w:r>
      <w:proofErr w:type="spellEnd"/>
      <w:r>
        <w:t xml:space="preserve">: </w:t>
      </w:r>
      <w:proofErr w:type="spellStart"/>
      <w:r>
        <w:t>szkolenie</w:t>
      </w:r>
      <w:proofErr w:type="spellEnd"/>
      <w:r>
        <w:t xml:space="preserve"> </w:t>
      </w:r>
      <w:proofErr w:type="spellStart"/>
      <w:r>
        <w:t>zdalne</w:t>
      </w:r>
      <w:proofErr w:type="spellEnd"/>
      <w:r>
        <w:t>.</w:t>
      </w:r>
    </w:p>
    <w:p w14:paraId="6A3C4006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czas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 xml:space="preserve">: 2 </w:t>
      </w:r>
      <w:proofErr w:type="spellStart"/>
      <w:r>
        <w:t>dni</w:t>
      </w:r>
      <w:proofErr w:type="spellEnd"/>
      <w:r>
        <w:t xml:space="preserve"> </w:t>
      </w:r>
      <w:proofErr w:type="spellStart"/>
      <w:r>
        <w:t>szkoleniowe</w:t>
      </w:r>
      <w:proofErr w:type="spellEnd"/>
      <w:r>
        <w:t>.</w:t>
      </w:r>
    </w:p>
    <w:p w14:paraId="247103EB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tematyczny</w:t>
      </w:r>
      <w:proofErr w:type="spellEnd"/>
      <w:r>
        <w:t>:</w:t>
      </w:r>
    </w:p>
    <w:p w14:paraId="1EB00AC4" w14:textId="77777777" w:rsidR="003D23E8" w:rsidRDefault="009542FA" w:rsidP="004450A4">
      <w:pPr>
        <w:pStyle w:val="Listapunktowana"/>
        <w:jc w:val="both"/>
      </w:pPr>
      <w:proofErr w:type="spellStart"/>
      <w:r>
        <w:t>podstawy</w:t>
      </w:r>
      <w:proofErr w:type="spellEnd"/>
      <w:r>
        <w:t xml:space="preserve"> </w:t>
      </w:r>
      <w:proofErr w:type="spellStart"/>
      <w:r>
        <w:t>działania</w:t>
      </w:r>
      <w:proofErr w:type="spellEnd"/>
      <w:r>
        <w:t xml:space="preserve"> </w:t>
      </w:r>
      <w:proofErr w:type="spellStart"/>
      <w:r>
        <w:t>modeli</w:t>
      </w:r>
      <w:proofErr w:type="spellEnd"/>
      <w:r>
        <w:t xml:space="preserve"> </w:t>
      </w:r>
      <w:proofErr w:type="spellStart"/>
      <w:r>
        <w:t>językowych</w:t>
      </w:r>
      <w:proofErr w:type="spellEnd"/>
    </w:p>
    <w:p w14:paraId="6299C41D" w14:textId="77777777" w:rsidR="003D23E8" w:rsidRDefault="009542FA" w:rsidP="004450A4">
      <w:pPr>
        <w:pStyle w:val="Listapunktowana"/>
        <w:jc w:val="both"/>
      </w:pPr>
      <w:proofErr w:type="spellStart"/>
      <w:r>
        <w:t>zasady</w:t>
      </w:r>
      <w:proofErr w:type="spellEnd"/>
      <w:r>
        <w:t xml:space="preserve"> </w:t>
      </w:r>
      <w:proofErr w:type="spellStart"/>
      <w:r>
        <w:t>konstruowania</w:t>
      </w:r>
      <w:proofErr w:type="spellEnd"/>
      <w:r>
        <w:t xml:space="preserve"> </w:t>
      </w:r>
      <w:proofErr w:type="spellStart"/>
      <w:r>
        <w:t>promptów</w:t>
      </w:r>
      <w:proofErr w:type="spellEnd"/>
    </w:p>
    <w:p w14:paraId="40056E3E" w14:textId="77777777" w:rsidR="003D23E8" w:rsidRDefault="009542FA" w:rsidP="004450A4">
      <w:pPr>
        <w:pStyle w:val="Listapunktowana"/>
        <w:jc w:val="both"/>
      </w:pPr>
      <w:proofErr w:type="spellStart"/>
      <w:r>
        <w:t>techniki</w:t>
      </w:r>
      <w:proofErr w:type="spellEnd"/>
      <w:r>
        <w:t xml:space="preserve"> </w:t>
      </w:r>
      <w:proofErr w:type="spellStart"/>
      <w:r>
        <w:t>optymalizacji</w:t>
      </w:r>
      <w:proofErr w:type="spellEnd"/>
      <w:r>
        <w:t xml:space="preserve"> </w:t>
      </w:r>
      <w:proofErr w:type="spellStart"/>
      <w:r>
        <w:t>zapytań</w:t>
      </w:r>
      <w:proofErr w:type="spellEnd"/>
      <w:r>
        <w:t xml:space="preserve"> do </w:t>
      </w:r>
      <w:proofErr w:type="spellStart"/>
      <w:r>
        <w:t>modeli</w:t>
      </w:r>
      <w:proofErr w:type="spellEnd"/>
      <w:r>
        <w:t xml:space="preserve"> AI</w:t>
      </w:r>
    </w:p>
    <w:p w14:paraId="2B6314F8" w14:textId="77777777" w:rsidR="003D23E8" w:rsidRDefault="009542FA" w:rsidP="004450A4">
      <w:pPr>
        <w:pStyle w:val="Listapunktowana"/>
        <w:jc w:val="both"/>
      </w:pPr>
      <w:proofErr w:type="spellStart"/>
      <w:r>
        <w:t>zastosowanie</w:t>
      </w:r>
      <w:proofErr w:type="spellEnd"/>
      <w:r>
        <w:t xml:space="preserve"> AI w </w:t>
      </w:r>
      <w:proofErr w:type="spellStart"/>
      <w:r>
        <w:t>analizie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automatyzacji</w:t>
      </w:r>
      <w:proofErr w:type="spellEnd"/>
      <w:r>
        <w:t xml:space="preserve"> </w:t>
      </w:r>
      <w:proofErr w:type="spellStart"/>
      <w:r>
        <w:t>pracy</w:t>
      </w:r>
      <w:proofErr w:type="spellEnd"/>
    </w:p>
    <w:p w14:paraId="13283CC6" w14:textId="77777777" w:rsidR="003D23E8" w:rsidRDefault="009542FA" w:rsidP="004450A4">
      <w:pPr>
        <w:pStyle w:val="Listapunktowana"/>
        <w:jc w:val="both"/>
      </w:pPr>
      <w:proofErr w:type="spellStart"/>
      <w:r>
        <w:t>bezpieczeństwo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ograniczenia</w:t>
      </w:r>
      <w:proofErr w:type="spellEnd"/>
      <w:r>
        <w:t xml:space="preserve"> </w:t>
      </w:r>
      <w:proofErr w:type="spellStart"/>
      <w:r>
        <w:t>wykorzystania</w:t>
      </w:r>
      <w:proofErr w:type="spellEnd"/>
      <w:r>
        <w:t xml:space="preserve"> AI</w:t>
      </w:r>
    </w:p>
    <w:p w14:paraId="09B020C5" w14:textId="77777777" w:rsidR="003D23E8" w:rsidRDefault="009542FA" w:rsidP="004450A4">
      <w:pPr>
        <w:jc w:val="both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 xml:space="preserve"> jest </w:t>
      </w:r>
      <w:proofErr w:type="spellStart"/>
      <w:r>
        <w:t>wydać</w:t>
      </w:r>
      <w:proofErr w:type="spellEnd"/>
      <w:r>
        <w:t xml:space="preserve"> </w:t>
      </w:r>
      <w:proofErr w:type="spellStart"/>
      <w:r>
        <w:t>uczestnikom</w:t>
      </w:r>
      <w:proofErr w:type="spellEnd"/>
      <w:r>
        <w:t xml:space="preserve"> </w:t>
      </w:r>
      <w:proofErr w:type="spellStart"/>
      <w:r>
        <w:t>zaświadczenie</w:t>
      </w:r>
      <w:proofErr w:type="spellEnd"/>
      <w:r>
        <w:t xml:space="preserve"> o </w:t>
      </w:r>
      <w:proofErr w:type="spellStart"/>
      <w:r>
        <w:t>ukończeniu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>.</w:t>
      </w:r>
    </w:p>
    <w:p w14:paraId="44E5D8D1" w14:textId="77777777" w:rsidR="003D23E8" w:rsidRDefault="009542FA" w:rsidP="004450A4">
      <w:pPr>
        <w:pStyle w:val="Nagwek2"/>
        <w:jc w:val="both"/>
      </w:pPr>
      <w:r>
        <w:t>4.5 Implementing and Operating Cisco Enterprise Network Core Technologies (ENCOR)</w:t>
      </w:r>
    </w:p>
    <w:p w14:paraId="40BBAD0E" w14:textId="77777777" w:rsidR="003D23E8" w:rsidRDefault="009542FA" w:rsidP="004450A4">
      <w:pPr>
        <w:jc w:val="both"/>
      </w:pPr>
      <w:r>
        <w:t xml:space="preserve">Forma </w:t>
      </w:r>
      <w:proofErr w:type="spellStart"/>
      <w:r>
        <w:t>szkolenia</w:t>
      </w:r>
      <w:proofErr w:type="spellEnd"/>
      <w:r>
        <w:t xml:space="preserve">: </w:t>
      </w:r>
      <w:proofErr w:type="spellStart"/>
      <w:r>
        <w:t>szkolenie</w:t>
      </w:r>
      <w:proofErr w:type="spellEnd"/>
      <w:r>
        <w:t xml:space="preserve"> </w:t>
      </w:r>
      <w:proofErr w:type="spellStart"/>
      <w:r>
        <w:t>stacjonarne</w:t>
      </w:r>
      <w:proofErr w:type="spellEnd"/>
      <w:r>
        <w:t xml:space="preserve"> w </w:t>
      </w:r>
      <w:proofErr w:type="spellStart"/>
      <w:r>
        <w:t>Krakowie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szkolenie</w:t>
      </w:r>
      <w:proofErr w:type="spellEnd"/>
      <w:r>
        <w:t xml:space="preserve"> </w:t>
      </w:r>
      <w:proofErr w:type="spellStart"/>
      <w:r>
        <w:t>zdalne</w:t>
      </w:r>
      <w:proofErr w:type="spellEnd"/>
      <w:r>
        <w:t>.</w:t>
      </w:r>
    </w:p>
    <w:p w14:paraId="7AEAD7D6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czas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 xml:space="preserve">: 5 </w:t>
      </w:r>
      <w:proofErr w:type="spellStart"/>
      <w:r>
        <w:t>dni</w:t>
      </w:r>
      <w:proofErr w:type="spellEnd"/>
      <w:r>
        <w:t xml:space="preserve"> </w:t>
      </w:r>
      <w:proofErr w:type="spellStart"/>
      <w:r>
        <w:t>szkoleniowych</w:t>
      </w:r>
      <w:proofErr w:type="spellEnd"/>
      <w:r>
        <w:t>.</w:t>
      </w:r>
    </w:p>
    <w:p w14:paraId="1E672036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tematyczny</w:t>
      </w:r>
      <w:proofErr w:type="spellEnd"/>
      <w:r>
        <w:t>:</w:t>
      </w:r>
    </w:p>
    <w:p w14:paraId="754B67A5" w14:textId="77777777" w:rsidR="003D23E8" w:rsidRDefault="009542FA" w:rsidP="004450A4">
      <w:pPr>
        <w:pStyle w:val="Listapunktowana"/>
        <w:jc w:val="both"/>
      </w:pPr>
      <w:proofErr w:type="spellStart"/>
      <w:r>
        <w:t>architektura</w:t>
      </w:r>
      <w:proofErr w:type="spellEnd"/>
      <w:r>
        <w:t xml:space="preserve"> </w:t>
      </w:r>
      <w:proofErr w:type="spellStart"/>
      <w:r>
        <w:t>sieci</w:t>
      </w:r>
      <w:proofErr w:type="spellEnd"/>
      <w:r>
        <w:t xml:space="preserve"> </w:t>
      </w:r>
      <w:proofErr w:type="spellStart"/>
      <w:r>
        <w:t>przedsiębiorstwa</w:t>
      </w:r>
      <w:proofErr w:type="spellEnd"/>
    </w:p>
    <w:p w14:paraId="68D40F56" w14:textId="77777777" w:rsidR="003D23E8" w:rsidRDefault="009542FA" w:rsidP="004450A4">
      <w:pPr>
        <w:pStyle w:val="Listapunktowana"/>
        <w:jc w:val="both"/>
      </w:pPr>
      <w:r>
        <w:t xml:space="preserve">routing </w:t>
      </w:r>
      <w:proofErr w:type="spellStart"/>
      <w:r>
        <w:t>i</w:t>
      </w:r>
      <w:proofErr w:type="spellEnd"/>
      <w:r>
        <w:t xml:space="preserve"> switching</w:t>
      </w:r>
    </w:p>
    <w:p w14:paraId="2A5D53C0" w14:textId="77777777" w:rsidR="003D23E8" w:rsidRDefault="009542FA" w:rsidP="004450A4">
      <w:pPr>
        <w:pStyle w:val="Listapunktowana"/>
        <w:jc w:val="both"/>
      </w:pPr>
      <w:proofErr w:type="spellStart"/>
      <w:r>
        <w:t>wirtualizacja</w:t>
      </w:r>
      <w:proofErr w:type="spellEnd"/>
      <w:r>
        <w:t xml:space="preserve"> </w:t>
      </w:r>
      <w:proofErr w:type="spellStart"/>
      <w:r>
        <w:t>sieci</w:t>
      </w:r>
      <w:proofErr w:type="spellEnd"/>
    </w:p>
    <w:p w14:paraId="5962A9BE" w14:textId="77777777" w:rsidR="003D23E8" w:rsidRDefault="009542FA" w:rsidP="004450A4">
      <w:pPr>
        <w:pStyle w:val="Listapunktowana"/>
        <w:jc w:val="both"/>
      </w:pPr>
      <w:proofErr w:type="spellStart"/>
      <w:r>
        <w:t>automatyzacja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programowalność</w:t>
      </w:r>
      <w:proofErr w:type="spellEnd"/>
      <w:r>
        <w:t xml:space="preserve"> </w:t>
      </w:r>
      <w:proofErr w:type="spellStart"/>
      <w:r>
        <w:t>sieci</w:t>
      </w:r>
      <w:proofErr w:type="spellEnd"/>
    </w:p>
    <w:p w14:paraId="3916B252" w14:textId="77777777" w:rsidR="003D23E8" w:rsidRDefault="009542FA" w:rsidP="004450A4">
      <w:pPr>
        <w:pStyle w:val="Listapunktowana"/>
        <w:jc w:val="both"/>
      </w:pPr>
      <w:proofErr w:type="spellStart"/>
      <w:r>
        <w:t>bezpieczeństwo</w:t>
      </w:r>
      <w:proofErr w:type="spellEnd"/>
      <w:r>
        <w:t xml:space="preserve"> </w:t>
      </w:r>
      <w:proofErr w:type="spellStart"/>
      <w:r>
        <w:t>sieci</w:t>
      </w:r>
      <w:proofErr w:type="spellEnd"/>
    </w:p>
    <w:p w14:paraId="36C3B487" w14:textId="77777777" w:rsidR="003D23E8" w:rsidRDefault="009542FA" w:rsidP="004450A4">
      <w:pPr>
        <w:pStyle w:val="Listapunktowana"/>
        <w:jc w:val="both"/>
      </w:pPr>
      <w:proofErr w:type="spellStart"/>
      <w:r>
        <w:t>technologie</w:t>
      </w:r>
      <w:proofErr w:type="spellEnd"/>
      <w:r>
        <w:t xml:space="preserve"> SD‑Access</w:t>
      </w:r>
    </w:p>
    <w:p w14:paraId="0CF1767D" w14:textId="77777777" w:rsidR="003D23E8" w:rsidRDefault="009542FA" w:rsidP="004450A4">
      <w:pPr>
        <w:jc w:val="both"/>
      </w:pPr>
      <w:proofErr w:type="spellStart"/>
      <w:r>
        <w:t>Szkolenie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realizowane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autoryzowany</w:t>
      </w:r>
      <w:proofErr w:type="spellEnd"/>
      <w:r>
        <w:t xml:space="preserve"> </w:t>
      </w:r>
      <w:proofErr w:type="spellStart"/>
      <w:r>
        <w:t>ośrodek</w:t>
      </w:r>
      <w:proofErr w:type="spellEnd"/>
      <w:r>
        <w:t xml:space="preserve"> </w:t>
      </w:r>
      <w:proofErr w:type="spellStart"/>
      <w:r>
        <w:t>szkoleniowy</w:t>
      </w:r>
      <w:proofErr w:type="spellEnd"/>
      <w:r>
        <w:t xml:space="preserve"> </w:t>
      </w:r>
      <w:proofErr w:type="spellStart"/>
      <w:r>
        <w:t>producenta</w:t>
      </w:r>
      <w:proofErr w:type="spellEnd"/>
      <w:r>
        <w:t xml:space="preserve"> Cisco </w:t>
      </w:r>
      <w:proofErr w:type="spellStart"/>
      <w:r>
        <w:t>lub</w:t>
      </w:r>
      <w:proofErr w:type="spellEnd"/>
      <w:r>
        <w:t xml:space="preserve"> </w:t>
      </w:r>
      <w:proofErr w:type="spellStart"/>
      <w:r>
        <w:t>partnera</w:t>
      </w:r>
      <w:proofErr w:type="spellEnd"/>
      <w:r>
        <w:t xml:space="preserve"> Cisco Learning Partner.</w:t>
      </w:r>
    </w:p>
    <w:p w14:paraId="265B4BEA" w14:textId="77777777" w:rsidR="003D23E8" w:rsidRDefault="009542FA" w:rsidP="004450A4">
      <w:pPr>
        <w:jc w:val="both"/>
      </w:pPr>
      <w:proofErr w:type="spellStart"/>
      <w:r>
        <w:lastRenderedPageBreak/>
        <w:t>Wykonawca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 xml:space="preserve"> jest </w:t>
      </w:r>
      <w:proofErr w:type="spellStart"/>
      <w:r>
        <w:t>zapewnić</w:t>
      </w:r>
      <w:proofErr w:type="spellEnd"/>
      <w:r>
        <w:t xml:space="preserve"> voucher </w:t>
      </w:r>
      <w:proofErr w:type="spellStart"/>
      <w:r>
        <w:t>egzaminacyjny</w:t>
      </w:r>
      <w:proofErr w:type="spellEnd"/>
      <w:r>
        <w:t xml:space="preserve"> Cisco 350‑401 ENCOR </w:t>
      </w:r>
      <w:proofErr w:type="spellStart"/>
      <w:r>
        <w:t>umożliwiający</w:t>
      </w:r>
      <w:proofErr w:type="spellEnd"/>
      <w:r>
        <w:t xml:space="preserve"> </w:t>
      </w:r>
      <w:proofErr w:type="spellStart"/>
      <w:r>
        <w:t>przystąpienie</w:t>
      </w:r>
      <w:proofErr w:type="spellEnd"/>
      <w:r>
        <w:t xml:space="preserve"> do </w:t>
      </w:r>
      <w:proofErr w:type="spellStart"/>
      <w:r>
        <w:t>egzaminu</w:t>
      </w:r>
      <w:proofErr w:type="spellEnd"/>
      <w:r>
        <w:t xml:space="preserve"> </w:t>
      </w:r>
      <w:proofErr w:type="spellStart"/>
      <w:r>
        <w:t>certyfikacyjnego</w:t>
      </w:r>
      <w:proofErr w:type="spellEnd"/>
      <w:r>
        <w:t>.</w:t>
      </w:r>
    </w:p>
    <w:p w14:paraId="177C13D2" w14:textId="77777777" w:rsidR="003D23E8" w:rsidRDefault="009542FA" w:rsidP="004450A4">
      <w:pPr>
        <w:pStyle w:val="Nagwek1"/>
        <w:jc w:val="both"/>
      </w:pPr>
      <w:r>
        <w:t xml:space="preserve">5. </w:t>
      </w:r>
      <w:proofErr w:type="spellStart"/>
      <w:r>
        <w:t>Dokumentacja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szkoleniu</w:t>
      </w:r>
      <w:proofErr w:type="spellEnd"/>
    </w:p>
    <w:p w14:paraId="0E112187" w14:textId="77777777" w:rsidR="003D23E8" w:rsidRDefault="009542FA" w:rsidP="004450A4">
      <w:pPr>
        <w:pStyle w:val="Listapunktowana"/>
        <w:jc w:val="both"/>
      </w:pPr>
      <w:proofErr w:type="spellStart"/>
      <w:r>
        <w:t>lista</w:t>
      </w:r>
      <w:proofErr w:type="spellEnd"/>
      <w:r>
        <w:t xml:space="preserve"> </w:t>
      </w:r>
      <w:proofErr w:type="spellStart"/>
      <w:r>
        <w:t>obecności</w:t>
      </w:r>
      <w:proofErr w:type="spellEnd"/>
      <w:r>
        <w:t xml:space="preserve"> </w:t>
      </w:r>
      <w:proofErr w:type="spellStart"/>
      <w:r>
        <w:t>uczestników</w:t>
      </w:r>
      <w:proofErr w:type="spellEnd"/>
    </w:p>
    <w:p w14:paraId="42400166" w14:textId="77777777" w:rsidR="003D23E8" w:rsidRDefault="009542FA" w:rsidP="004450A4">
      <w:pPr>
        <w:pStyle w:val="Listapunktowana"/>
        <w:jc w:val="both"/>
      </w:pPr>
      <w:proofErr w:type="spellStart"/>
      <w:r>
        <w:t>kopie</w:t>
      </w:r>
      <w:proofErr w:type="spellEnd"/>
      <w:r>
        <w:t xml:space="preserve"> </w:t>
      </w:r>
      <w:proofErr w:type="spellStart"/>
      <w:r>
        <w:t>wydanych</w:t>
      </w:r>
      <w:proofErr w:type="spellEnd"/>
      <w:r>
        <w:t xml:space="preserve"> </w:t>
      </w:r>
      <w:proofErr w:type="spellStart"/>
      <w:r>
        <w:t>certyfikatów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zaświadczeń</w:t>
      </w:r>
      <w:proofErr w:type="spellEnd"/>
    </w:p>
    <w:p w14:paraId="2C82793A" w14:textId="77777777" w:rsidR="003D23E8" w:rsidRDefault="009542FA" w:rsidP="004450A4">
      <w:pPr>
        <w:pStyle w:val="Listapunktowana"/>
        <w:jc w:val="both"/>
      </w:pPr>
      <w:proofErr w:type="spellStart"/>
      <w:r>
        <w:t>raport</w:t>
      </w:r>
      <w:proofErr w:type="spellEnd"/>
      <w:r>
        <w:t xml:space="preserve"> z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szkolenia</w:t>
      </w:r>
      <w:proofErr w:type="spellEnd"/>
    </w:p>
    <w:sectPr w:rsidR="003D23E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414D7"/>
    <w:rsid w:val="0029639D"/>
    <w:rsid w:val="00326F90"/>
    <w:rsid w:val="003D23E8"/>
    <w:rsid w:val="004450A4"/>
    <w:rsid w:val="007C656A"/>
    <w:rsid w:val="009542FA"/>
    <w:rsid w:val="00A958C9"/>
    <w:rsid w:val="00AA1D8D"/>
    <w:rsid w:val="00B47730"/>
    <w:rsid w:val="00CB0664"/>
    <w:rsid w:val="00D660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88FBD1"/>
  <w14:defaultImageDpi w14:val="300"/>
  <w15:docId w15:val="{C229051A-1EDE-7F46-826C-104FCDEE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Ty9nMUVuNklyMWR3TTdiaHQveEhaSDdiRVA1Njdv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z/L/sa4DC+4/GnG/mxMW3mX39GU3kqbnsEVK/cA/8+0=</DigestValue>
      </Reference>
      <Reference URI="#INFO">
        <DigestMethod Algorithm="http://www.w3.org/2001/04/xmlenc#sha256"/>
        <DigestValue>gdtc5KJOhGKk4DBNxfBpDa1uDdjLDmi7xqqQxU6SmM8=</DigestValue>
      </Reference>
    </SignedInfo>
    <SignatureValue>hIxQdp9IIi1msq6nmwwnNUGkENoJHoNKRsWmqLri7k3lOcomGTWc7oXavZ09xPEKzqhYVQapdMt2vm+IumcOYA==</SignatureValue>
    <Object Id="INFO">
      <ArrayOfString xmlns:xsi="http://www.w3.org/2001/XMLSchema-instance" xmlns:xsd="http://www.w3.org/2001/XMLSchema" xmlns="">
        <string>UO/g1En6Ir1dwM7bht/xHZH7bEP567oC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129C84-C169-475F-A3B2-35F304420E2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246D7E1-DE54-4392-B32A-9120D6740C8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76221B3-A227-4E0D-8938-E4538626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631</Words>
  <Characters>4723</Characters>
  <Application>Microsoft Office Word</Application>
  <DocSecurity>0</DocSecurity>
  <Lines>107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Krupa Marcin</cp:lastModifiedBy>
  <cp:revision>4</cp:revision>
  <dcterms:created xsi:type="dcterms:W3CDTF">2013-12-23T23:15:00Z</dcterms:created>
  <dcterms:modified xsi:type="dcterms:W3CDTF">2026-03-18T12:51:00Z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c45e5514-641f-46d9-82ab-78852bead8f7</vt:lpwstr>
  </property>
  <property fmtid="{D5CDD505-2E9C-101B-9397-08002B2CF9AE}" pid="3" name="UniqueDocumentKey">
    <vt:lpwstr>391e4db0-6918-4137-997a-6f0e43b526de</vt:lpwstr>
  </property>
  <property fmtid="{D5CDD505-2E9C-101B-9397-08002B2CF9AE}" pid="4" name="bjSaver">
    <vt:lpwstr>P28O6UDgX2ZU6/GMw4JHdqJQOOLgPWS/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python-docx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10.80.40.192</vt:lpwstr>
  </property>
  <property fmtid="{D5CDD505-2E9C-101B-9397-08002B2CF9AE}" pid="12" name="bjClsUserRVM">
    <vt:lpwstr>[]</vt:lpwstr>
  </property>
  <property fmtid="{D5CDD505-2E9C-101B-9397-08002B2CF9AE}" pid="13" name="bjpmDocIH">
    <vt:lpwstr>zYQ4Zgx1H4HRbx8DlUxUA4HQBx7nR7Ss</vt:lpwstr>
  </property>
</Properties>
</file>